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940" w:rsidRDefault="00672D63">
      <w:pPr>
        <w:pStyle w:val="Nadpis1"/>
        <w:rPr>
          <w:rFonts w:ascii="Times New Roman" w:hAnsi="Times New Roman" w:cs="Times New Roman"/>
        </w:rPr>
      </w:pPr>
      <w:r w:rsidRPr="00D03A49">
        <w:rPr>
          <w:rFonts w:ascii="Times New Roman" w:hAnsi="Times New Roman" w:cs="Times New Roman"/>
        </w:rPr>
        <w:t xml:space="preserve">Informace o projednání </w:t>
      </w:r>
      <w:proofErr w:type="spellStart"/>
      <w:r w:rsidRPr="00D03A49">
        <w:rPr>
          <w:rFonts w:ascii="Times New Roman" w:hAnsi="Times New Roman" w:cs="Times New Roman"/>
        </w:rPr>
        <w:t>výroční</w:t>
      </w:r>
      <w:proofErr w:type="spellEnd"/>
      <w:r w:rsidRPr="00D03A49">
        <w:rPr>
          <w:rFonts w:ascii="Times New Roman" w:hAnsi="Times New Roman" w:cs="Times New Roman"/>
        </w:rPr>
        <w:t xml:space="preserve"> </w:t>
      </w:r>
      <w:proofErr w:type="spellStart"/>
      <w:r w:rsidRPr="00D03A49">
        <w:rPr>
          <w:rFonts w:ascii="Times New Roman" w:hAnsi="Times New Roman" w:cs="Times New Roman"/>
        </w:rPr>
        <w:t>zprávy</w:t>
      </w:r>
      <w:proofErr w:type="spellEnd"/>
      <w:r w:rsidRPr="00D03A49">
        <w:rPr>
          <w:rFonts w:ascii="Times New Roman" w:hAnsi="Times New Roman" w:cs="Times New Roman"/>
        </w:rPr>
        <w:t xml:space="preserve"> </w:t>
      </w:r>
      <w:proofErr w:type="spellStart"/>
      <w:r w:rsidRPr="00D03A49">
        <w:rPr>
          <w:rFonts w:ascii="Times New Roman" w:hAnsi="Times New Roman" w:cs="Times New Roman"/>
        </w:rPr>
        <w:t>školskou</w:t>
      </w:r>
      <w:proofErr w:type="spellEnd"/>
      <w:r w:rsidRPr="00D03A49">
        <w:rPr>
          <w:rFonts w:ascii="Times New Roman" w:hAnsi="Times New Roman" w:cs="Times New Roman"/>
        </w:rPr>
        <w:t xml:space="preserve"> </w:t>
      </w:r>
      <w:proofErr w:type="spellStart"/>
      <w:r w:rsidRPr="00D03A49">
        <w:rPr>
          <w:rFonts w:ascii="Times New Roman" w:hAnsi="Times New Roman" w:cs="Times New Roman"/>
        </w:rPr>
        <w:t>radou</w:t>
      </w:r>
      <w:proofErr w:type="spellEnd"/>
    </w:p>
    <w:p w:rsidR="00D03A49" w:rsidRDefault="00D03A49" w:rsidP="00D03A49"/>
    <w:p w:rsidR="00D03A49" w:rsidRPr="00D03A49" w:rsidRDefault="00D03A49" w:rsidP="00D03A49"/>
    <w:p w:rsidR="00D03A49" w:rsidRDefault="00672D63" w:rsidP="00D03A4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03A49">
        <w:rPr>
          <w:rFonts w:ascii="Times New Roman" w:hAnsi="Times New Roman" w:cs="Times New Roman"/>
          <w:sz w:val="24"/>
          <w:szCs w:val="24"/>
        </w:rPr>
        <w:t>Výroční zpráva o činnosti školy za školní rok 2024/2025 byla v souladu s § 168 odst.</w:t>
      </w:r>
      <w:proofErr w:type="gramEnd"/>
      <w:r w:rsidRPr="00D03A4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03A49">
        <w:rPr>
          <w:rFonts w:ascii="Times New Roman" w:hAnsi="Times New Roman" w:cs="Times New Roman"/>
          <w:sz w:val="24"/>
          <w:szCs w:val="24"/>
        </w:rPr>
        <w:t>1 písm.</w:t>
      </w:r>
      <w:proofErr w:type="gramEnd"/>
      <w:r w:rsidRPr="00D03A49">
        <w:rPr>
          <w:rFonts w:ascii="Times New Roman" w:hAnsi="Times New Roman" w:cs="Times New Roman"/>
          <w:sz w:val="24"/>
          <w:szCs w:val="24"/>
        </w:rPr>
        <w:t xml:space="preserve"> a) </w:t>
      </w:r>
      <w:proofErr w:type="gramStart"/>
      <w:r w:rsidRPr="00D03A49">
        <w:rPr>
          <w:rFonts w:ascii="Times New Roman" w:hAnsi="Times New Roman" w:cs="Times New Roman"/>
          <w:sz w:val="24"/>
          <w:szCs w:val="24"/>
        </w:rPr>
        <w:t>školského</w:t>
      </w:r>
      <w:proofErr w:type="gramEnd"/>
      <w:r w:rsidRPr="00D03A49">
        <w:rPr>
          <w:rFonts w:ascii="Times New Roman" w:hAnsi="Times New Roman" w:cs="Times New Roman"/>
          <w:sz w:val="24"/>
          <w:szCs w:val="24"/>
        </w:rPr>
        <w:t xml:space="preserve"> zákona </w:t>
      </w:r>
      <w:r w:rsidR="00D03A49">
        <w:rPr>
          <w:rFonts w:ascii="Times New Roman" w:hAnsi="Times New Roman" w:cs="Times New Roman"/>
          <w:sz w:val="24"/>
          <w:szCs w:val="24"/>
        </w:rPr>
        <w:t xml:space="preserve">projednána </w:t>
      </w:r>
      <w:proofErr w:type="spellStart"/>
      <w:r w:rsidR="00D03A49">
        <w:rPr>
          <w:rFonts w:ascii="Times New Roman" w:hAnsi="Times New Roman" w:cs="Times New Roman"/>
          <w:sz w:val="24"/>
          <w:szCs w:val="24"/>
        </w:rPr>
        <w:t>školskou</w:t>
      </w:r>
      <w:proofErr w:type="spellEnd"/>
      <w:r w:rsidR="00D03A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A49">
        <w:rPr>
          <w:rFonts w:ascii="Times New Roman" w:hAnsi="Times New Roman" w:cs="Times New Roman"/>
          <w:sz w:val="24"/>
          <w:szCs w:val="24"/>
        </w:rPr>
        <w:t>radou</w:t>
      </w:r>
      <w:proofErr w:type="spellEnd"/>
      <w:r w:rsidR="00D03A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A49">
        <w:rPr>
          <w:rFonts w:ascii="Times New Roman" w:hAnsi="Times New Roman" w:cs="Times New Roman"/>
          <w:sz w:val="24"/>
          <w:szCs w:val="24"/>
        </w:rPr>
        <w:t>dne</w:t>
      </w:r>
      <w:proofErr w:type="spellEnd"/>
      <w:r w:rsidR="00D03A49">
        <w:rPr>
          <w:rFonts w:ascii="Times New Roman" w:hAnsi="Times New Roman" w:cs="Times New Roman"/>
          <w:sz w:val="24"/>
          <w:szCs w:val="24"/>
        </w:rPr>
        <w:t xml:space="preserve"> 8</w:t>
      </w:r>
      <w:r w:rsidRPr="00D03A4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03A49">
        <w:rPr>
          <w:rFonts w:ascii="Times New Roman" w:hAnsi="Times New Roman" w:cs="Times New Roman"/>
          <w:sz w:val="24"/>
          <w:szCs w:val="24"/>
        </w:rPr>
        <w:t>října</w:t>
      </w:r>
      <w:proofErr w:type="gramEnd"/>
      <w:r w:rsidRPr="00D03A49">
        <w:rPr>
          <w:rFonts w:ascii="Times New Roman" w:hAnsi="Times New Roman" w:cs="Times New Roman"/>
          <w:sz w:val="24"/>
          <w:szCs w:val="24"/>
        </w:rPr>
        <w:t xml:space="preserve"> 2025.</w:t>
      </w:r>
      <w:r w:rsidRPr="00D03A49">
        <w:rPr>
          <w:rFonts w:ascii="Times New Roman" w:hAnsi="Times New Roman" w:cs="Times New Roman"/>
          <w:sz w:val="24"/>
          <w:szCs w:val="24"/>
        </w:rPr>
        <w:br/>
      </w:r>
      <w:r w:rsidRPr="00D03A49">
        <w:rPr>
          <w:rFonts w:ascii="Times New Roman" w:hAnsi="Times New Roman" w:cs="Times New Roman"/>
          <w:sz w:val="24"/>
          <w:szCs w:val="24"/>
        </w:rPr>
        <w:br/>
        <w:t xml:space="preserve">Školská rada s obsahem výroční zprávy </w:t>
      </w:r>
      <w:r w:rsidRPr="00D03A49">
        <w:rPr>
          <w:rFonts w:ascii="Times New Roman" w:hAnsi="Times New Roman" w:cs="Times New Roman"/>
          <w:sz w:val="24"/>
          <w:szCs w:val="24"/>
        </w:rPr>
        <w:t xml:space="preserve">souhlasila a doporučila její zveřejnění </w:t>
      </w:r>
      <w:proofErr w:type="gramStart"/>
      <w:r w:rsidRPr="00D03A49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D03A49">
        <w:rPr>
          <w:rFonts w:ascii="Times New Roman" w:hAnsi="Times New Roman" w:cs="Times New Roman"/>
          <w:sz w:val="24"/>
          <w:szCs w:val="24"/>
        </w:rPr>
        <w:t xml:space="preserve"> webových stránkách školy a zp</w:t>
      </w:r>
      <w:r w:rsidR="00D03A49">
        <w:rPr>
          <w:rFonts w:ascii="Times New Roman" w:hAnsi="Times New Roman" w:cs="Times New Roman"/>
          <w:sz w:val="24"/>
          <w:szCs w:val="24"/>
        </w:rPr>
        <w:t xml:space="preserve">řístupnění v </w:t>
      </w:r>
      <w:proofErr w:type="spellStart"/>
      <w:r w:rsidR="00D03A49">
        <w:rPr>
          <w:rFonts w:ascii="Times New Roman" w:hAnsi="Times New Roman" w:cs="Times New Roman"/>
          <w:sz w:val="24"/>
          <w:szCs w:val="24"/>
        </w:rPr>
        <w:t>listinné</w:t>
      </w:r>
      <w:proofErr w:type="spellEnd"/>
      <w:r w:rsidR="00D03A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A49">
        <w:rPr>
          <w:rFonts w:ascii="Times New Roman" w:hAnsi="Times New Roman" w:cs="Times New Roman"/>
          <w:sz w:val="24"/>
          <w:szCs w:val="24"/>
        </w:rPr>
        <w:t>podobě</w:t>
      </w:r>
      <w:proofErr w:type="spellEnd"/>
      <w:r w:rsidR="00D03A49">
        <w:rPr>
          <w:rFonts w:ascii="Times New Roman" w:hAnsi="Times New Roman" w:cs="Times New Roman"/>
          <w:sz w:val="24"/>
          <w:szCs w:val="24"/>
        </w:rPr>
        <w:t xml:space="preserve"> v </w:t>
      </w:r>
      <w:proofErr w:type="spellStart"/>
      <w:r w:rsidR="00D03A49">
        <w:rPr>
          <w:rFonts w:ascii="Times New Roman" w:hAnsi="Times New Roman" w:cs="Times New Roman"/>
          <w:sz w:val="24"/>
          <w:szCs w:val="24"/>
        </w:rPr>
        <w:t>elektronické</w:t>
      </w:r>
      <w:proofErr w:type="spellEnd"/>
      <w:r w:rsidR="00D03A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A49">
        <w:rPr>
          <w:rFonts w:ascii="Times New Roman" w:hAnsi="Times New Roman" w:cs="Times New Roman"/>
          <w:sz w:val="24"/>
          <w:szCs w:val="24"/>
        </w:rPr>
        <w:t>sborovně</w:t>
      </w:r>
      <w:proofErr w:type="spellEnd"/>
      <w:r w:rsidRPr="00D03A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A49">
        <w:rPr>
          <w:rFonts w:ascii="Times New Roman" w:hAnsi="Times New Roman" w:cs="Times New Roman"/>
          <w:sz w:val="24"/>
          <w:szCs w:val="24"/>
        </w:rPr>
        <w:t>školy</w:t>
      </w:r>
      <w:proofErr w:type="spellEnd"/>
      <w:r w:rsidRPr="00D03A49">
        <w:rPr>
          <w:rFonts w:ascii="Times New Roman" w:hAnsi="Times New Roman" w:cs="Times New Roman"/>
          <w:sz w:val="24"/>
          <w:szCs w:val="24"/>
        </w:rPr>
        <w:t>.</w:t>
      </w:r>
      <w:r w:rsidRPr="00D03A49">
        <w:rPr>
          <w:rFonts w:ascii="Times New Roman" w:hAnsi="Times New Roman" w:cs="Times New Roman"/>
          <w:sz w:val="24"/>
          <w:szCs w:val="24"/>
        </w:rPr>
        <w:br/>
      </w:r>
      <w:r w:rsidRPr="00D03A49">
        <w:rPr>
          <w:rFonts w:ascii="Times New Roman" w:hAnsi="Times New Roman" w:cs="Times New Roman"/>
          <w:sz w:val="24"/>
          <w:szCs w:val="24"/>
        </w:rPr>
        <w:br/>
        <w:t xml:space="preserve">Zápis z jednání školské rady, </w:t>
      </w:r>
      <w:proofErr w:type="gramStart"/>
      <w:r w:rsidRPr="00D03A49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D03A49">
        <w:rPr>
          <w:rFonts w:ascii="Times New Roman" w:hAnsi="Times New Roman" w:cs="Times New Roman"/>
          <w:sz w:val="24"/>
          <w:szCs w:val="24"/>
        </w:rPr>
        <w:t xml:space="preserve"> němž byla výroční zpráva projedn</w:t>
      </w:r>
      <w:r w:rsidR="00D03A49">
        <w:rPr>
          <w:rFonts w:ascii="Times New Roman" w:hAnsi="Times New Roman" w:cs="Times New Roman"/>
          <w:sz w:val="24"/>
          <w:szCs w:val="24"/>
        </w:rPr>
        <w:t xml:space="preserve">ána, je </w:t>
      </w:r>
      <w:proofErr w:type="spellStart"/>
      <w:r w:rsidR="00D03A49">
        <w:rPr>
          <w:rFonts w:ascii="Times New Roman" w:hAnsi="Times New Roman" w:cs="Times New Roman"/>
          <w:sz w:val="24"/>
          <w:szCs w:val="24"/>
        </w:rPr>
        <w:t>uložen</w:t>
      </w:r>
      <w:proofErr w:type="spellEnd"/>
      <w:r w:rsidR="00D03A49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D03A49">
        <w:rPr>
          <w:rFonts w:ascii="Times New Roman" w:hAnsi="Times New Roman" w:cs="Times New Roman"/>
          <w:sz w:val="24"/>
          <w:szCs w:val="24"/>
        </w:rPr>
        <w:t>zástupce</w:t>
      </w:r>
      <w:proofErr w:type="spellEnd"/>
      <w:r w:rsidR="00D03A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A49">
        <w:rPr>
          <w:rFonts w:ascii="Times New Roman" w:hAnsi="Times New Roman" w:cs="Times New Roman"/>
          <w:sz w:val="24"/>
          <w:szCs w:val="24"/>
        </w:rPr>
        <w:t>ředitelky</w:t>
      </w:r>
      <w:proofErr w:type="spellEnd"/>
      <w:r w:rsidR="00D03A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03A49">
        <w:rPr>
          <w:rFonts w:ascii="Times New Roman" w:hAnsi="Times New Roman" w:cs="Times New Roman"/>
          <w:sz w:val="24"/>
          <w:szCs w:val="24"/>
        </w:rPr>
        <w:t>který</w:t>
      </w:r>
      <w:proofErr w:type="spellEnd"/>
      <w:r w:rsidR="00D03A49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D03A49">
        <w:rPr>
          <w:rFonts w:ascii="Times New Roman" w:hAnsi="Times New Roman" w:cs="Times New Roman"/>
          <w:sz w:val="24"/>
          <w:szCs w:val="24"/>
        </w:rPr>
        <w:t>pověřený</w:t>
      </w:r>
      <w:proofErr w:type="spellEnd"/>
      <w:r w:rsidR="00D03A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A49">
        <w:rPr>
          <w:rFonts w:ascii="Times New Roman" w:hAnsi="Times New Roman" w:cs="Times New Roman"/>
          <w:sz w:val="24"/>
          <w:szCs w:val="24"/>
        </w:rPr>
        <w:t>řízením</w:t>
      </w:r>
      <w:proofErr w:type="spellEnd"/>
      <w:r w:rsidR="00D03A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A49">
        <w:rPr>
          <w:rFonts w:ascii="Times New Roman" w:hAnsi="Times New Roman" w:cs="Times New Roman"/>
          <w:sz w:val="24"/>
          <w:szCs w:val="24"/>
        </w:rPr>
        <w:t>Moravské</w:t>
      </w:r>
      <w:proofErr w:type="spellEnd"/>
      <w:r w:rsidR="00D03A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A49">
        <w:rPr>
          <w:rFonts w:ascii="Times New Roman" w:hAnsi="Times New Roman" w:cs="Times New Roman"/>
          <w:sz w:val="24"/>
          <w:szCs w:val="24"/>
        </w:rPr>
        <w:t>střední</w:t>
      </w:r>
      <w:proofErr w:type="spellEnd"/>
      <w:r w:rsidR="00D03A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A49">
        <w:rPr>
          <w:rFonts w:ascii="Times New Roman" w:hAnsi="Times New Roman" w:cs="Times New Roman"/>
          <w:sz w:val="24"/>
          <w:szCs w:val="24"/>
        </w:rPr>
        <w:t>školy</w:t>
      </w:r>
      <w:proofErr w:type="spellEnd"/>
      <w:r w:rsidR="00D03A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03A49">
        <w:rPr>
          <w:rFonts w:ascii="Times New Roman" w:hAnsi="Times New Roman" w:cs="Times New Roman"/>
          <w:sz w:val="24"/>
          <w:szCs w:val="24"/>
        </w:rPr>
        <w:t>s.r.o</w:t>
      </w:r>
      <w:proofErr w:type="spellEnd"/>
      <w:r w:rsidR="00D03A49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D03A49">
        <w:rPr>
          <w:rFonts w:ascii="Times New Roman" w:hAnsi="Times New Roman" w:cs="Times New Roman"/>
          <w:sz w:val="24"/>
          <w:szCs w:val="24"/>
        </w:rPr>
        <w:t>Pasteurova</w:t>
      </w:r>
      <w:proofErr w:type="spellEnd"/>
      <w:r w:rsidR="00D03A49">
        <w:rPr>
          <w:rFonts w:ascii="Times New Roman" w:hAnsi="Times New Roman" w:cs="Times New Roman"/>
          <w:sz w:val="24"/>
          <w:szCs w:val="24"/>
        </w:rPr>
        <w:t xml:space="preserve"> 935/8a, Olomouc, 77900.</w:t>
      </w:r>
      <w:bookmarkStart w:id="0" w:name="_GoBack"/>
      <w:bookmarkEnd w:id="0"/>
    </w:p>
    <w:p w:rsidR="00D03A49" w:rsidRDefault="00D03A49" w:rsidP="00D03A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  <w:t xml:space="preserve">V </w:t>
      </w:r>
      <w:proofErr w:type="spellStart"/>
      <w:r>
        <w:rPr>
          <w:rFonts w:ascii="Times New Roman" w:hAnsi="Times New Roman" w:cs="Times New Roman"/>
          <w:sz w:val="24"/>
          <w:szCs w:val="24"/>
        </w:rPr>
        <w:t>Olomouci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</w:t>
      </w:r>
      <w:r w:rsidR="00672D63" w:rsidRPr="00D03A4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672D63" w:rsidRPr="00D03A49">
        <w:rPr>
          <w:rFonts w:ascii="Times New Roman" w:hAnsi="Times New Roman" w:cs="Times New Roman"/>
          <w:sz w:val="24"/>
          <w:szCs w:val="24"/>
        </w:rPr>
        <w:t>října</w:t>
      </w:r>
      <w:proofErr w:type="spellEnd"/>
      <w:proofErr w:type="gramEnd"/>
      <w:r w:rsidR="00672D63" w:rsidRPr="00D03A49">
        <w:rPr>
          <w:rFonts w:ascii="Times New Roman" w:hAnsi="Times New Roman" w:cs="Times New Roman"/>
          <w:sz w:val="24"/>
          <w:szCs w:val="24"/>
        </w:rPr>
        <w:t xml:space="preserve"> 2025</w:t>
      </w:r>
    </w:p>
    <w:p w:rsidR="00D03A49" w:rsidRDefault="00672D63" w:rsidP="00D03A49">
      <w:pPr>
        <w:rPr>
          <w:rFonts w:ascii="Times New Roman" w:hAnsi="Times New Roman" w:cs="Times New Roman"/>
          <w:sz w:val="24"/>
          <w:szCs w:val="24"/>
        </w:rPr>
      </w:pPr>
      <w:r w:rsidRPr="00D03A49">
        <w:rPr>
          <w:rFonts w:ascii="Times New Roman" w:hAnsi="Times New Roman" w:cs="Times New Roman"/>
          <w:sz w:val="24"/>
          <w:szCs w:val="24"/>
        </w:rPr>
        <w:br/>
        <w:t xml:space="preserve">Mgr. </w:t>
      </w:r>
      <w:proofErr w:type="spellStart"/>
      <w:r w:rsidRPr="00D03A49">
        <w:rPr>
          <w:rFonts w:ascii="Times New Roman" w:hAnsi="Times New Roman" w:cs="Times New Roman"/>
          <w:sz w:val="24"/>
          <w:szCs w:val="24"/>
        </w:rPr>
        <w:t>J</w:t>
      </w:r>
      <w:r w:rsidR="00D03A49">
        <w:rPr>
          <w:rFonts w:ascii="Times New Roman" w:hAnsi="Times New Roman" w:cs="Times New Roman"/>
          <w:sz w:val="24"/>
          <w:szCs w:val="24"/>
        </w:rPr>
        <w:t>iří</w:t>
      </w:r>
      <w:proofErr w:type="spellEnd"/>
      <w:r w:rsidR="00D03A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A49">
        <w:rPr>
          <w:rFonts w:ascii="Times New Roman" w:hAnsi="Times New Roman" w:cs="Times New Roman"/>
          <w:sz w:val="24"/>
          <w:szCs w:val="24"/>
        </w:rPr>
        <w:t>Žižlavský</w:t>
      </w:r>
      <w:proofErr w:type="spellEnd"/>
    </w:p>
    <w:p w:rsidR="00D03A49" w:rsidRDefault="00D03A49" w:rsidP="00D03A49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zástupce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ředitelky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pověřený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řízením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školy</w:t>
      </w:r>
      <w:proofErr w:type="spellEnd"/>
    </w:p>
    <w:p w:rsidR="00D03A49" w:rsidRDefault="00D03A49" w:rsidP="00D03A49">
      <w:pPr>
        <w:rPr>
          <w:rFonts w:ascii="Times New Roman" w:hAnsi="Times New Roman" w:cs="Times New Roman"/>
          <w:sz w:val="24"/>
          <w:szCs w:val="24"/>
        </w:rPr>
      </w:pPr>
    </w:p>
    <w:p w:rsidR="00D03A49" w:rsidRDefault="00D03A49" w:rsidP="00D03A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Mgr. Stanislav </w:t>
      </w:r>
      <w:proofErr w:type="spellStart"/>
      <w:r>
        <w:rPr>
          <w:rFonts w:ascii="Times New Roman" w:hAnsi="Times New Roman" w:cs="Times New Roman"/>
          <w:sz w:val="24"/>
          <w:szCs w:val="24"/>
        </w:rPr>
        <w:t>Pisklák</w:t>
      </w:r>
      <w:proofErr w:type="spellEnd"/>
    </w:p>
    <w:p w:rsidR="00D03A49" w:rsidRDefault="00D03A49" w:rsidP="00D03A49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předseda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školské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MSŠ</w:t>
      </w:r>
    </w:p>
    <w:p w:rsidR="00220940" w:rsidRPr="00D03A49" w:rsidRDefault="00D03A49" w:rsidP="00D03A49">
      <w:pPr>
        <w:rPr>
          <w:rFonts w:ascii="Times New Roman" w:hAnsi="Times New Roman" w:cs="Times New Roman"/>
          <w:sz w:val="24"/>
          <w:szCs w:val="24"/>
        </w:rPr>
      </w:pPr>
      <w:r w:rsidRPr="00D03A49">
        <w:rPr>
          <w:rFonts w:ascii="Times New Roman" w:hAnsi="Times New Roman" w:cs="Times New Roman"/>
          <w:sz w:val="24"/>
          <w:szCs w:val="24"/>
        </w:rPr>
        <w:t xml:space="preserve"> </w:t>
      </w:r>
      <w:r w:rsidR="00672D63" w:rsidRPr="00D03A49">
        <w:rPr>
          <w:rFonts w:ascii="Times New Roman" w:hAnsi="Times New Roman" w:cs="Times New Roman"/>
          <w:sz w:val="24"/>
          <w:szCs w:val="24"/>
        </w:rPr>
        <w:br/>
      </w:r>
    </w:p>
    <w:sectPr w:rsidR="00220940" w:rsidRPr="00D03A4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20940"/>
    <w:rsid w:val="0029639D"/>
    <w:rsid w:val="00326F90"/>
    <w:rsid w:val="00672D63"/>
    <w:rsid w:val="00AA1D8D"/>
    <w:rsid w:val="00B47730"/>
    <w:rsid w:val="00CB0664"/>
    <w:rsid w:val="00D03A4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C693F"/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v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C693F"/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v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0446F1-3321-46B2-ACF9-F1CAD3EA7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623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727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Jiří Žižlavský</cp:lastModifiedBy>
  <cp:revision>2</cp:revision>
  <cp:lastPrinted>2025-10-07T07:40:00Z</cp:lastPrinted>
  <dcterms:created xsi:type="dcterms:W3CDTF">2025-10-07T07:49:00Z</dcterms:created>
  <dcterms:modified xsi:type="dcterms:W3CDTF">2025-10-07T07:49:00Z</dcterms:modified>
</cp:coreProperties>
</file>